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4AF379" w14:textId="77777777" w:rsidR="006D4325" w:rsidRDefault="00000000">
      <w:pPr>
        <w:pStyle w:val="Title"/>
        <w:pBdr>
          <w:bottom w:val="none" w:sz="8" w:space="1" w:color="4472C4"/>
        </w:pBdr>
        <w:spacing w:after="80" w:line="288" w:lineRule="auto"/>
      </w:pPr>
      <w:r>
        <w:rPr>
          <w:rFonts w:ascii="Aptos Display" w:hAnsi="Aptos Display"/>
        </w:rPr>
        <w:t>Lab 3-1: Diagnostic Analytics Basics</w:t>
      </w:r>
    </w:p>
    <w:p w14:paraId="6F3B207B" w14:textId="77777777" w:rsidR="006D4325" w:rsidRDefault="00000000">
      <w:pPr>
        <w:pStyle w:val="Subtitle"/>
        <w:spacing w:before="120" w:after="360" w:line="336" w:lineRule="auto"/>
      </w:pPr>
      <w:r>
        <w:rPr>
          <w:rFonts w:ascii="Aptos" w:hAnsi="Aptos"/>
        </w:rPr>
        <w:t>Practice Form</w:t>
      </w:r>
    </w:p>
    <w:p w14:paraId="231B11BF" w14:textId="77777777" w:rsidR="006D4325" w:rsidRDefault="00000000">
      <w:pPr>
        <w:pStyle w:val="Heading2"/>
        <w:spacing w:after="240"/>
      </w:pPr>
      <w:r>
        <w:rPr>
          <w:rFonts w:ascii="Aptos Display" w:hAnsi="Aptos Display"/>
        </w:rPr>
        <w:t>Student Information</w:t>
      </w:r>
    </w:p>
    <w:p w14:paraId="5ED90B35" w14:textId="77777777" w:rsidR="006D4325" w:rsidRDefault="00000000">
      <w:pPr>
        <w:spacing w:after="120" w:line="276" w:lineRule="auto"/>
      </w:pPr>
      <w:r>
        <w:t>Name:</w:t>
      </w:r>
    </w:p>
    <w:p w14:paraId="672A6659" w14:textId="77777777" w:rsidR="006D4325" w:rsidRDefault="006D4325">
      <w:pPr>
        <w:spacing w:after="360" w:line="276" w:lineRule="auto"/>
      </w:pPr>
    </w:p>
    <w:p w14:paraId="66B7F086" w14:textId="77777777" w:rsidR="006D4325" w:rsidRDefault="00000000">
      <w:pPr>
        <w:spacing w:after="120" w:line="276" w:lineRule="auto"/>
      </w:pPr>
      <w:r>
        <w:t>Course:</w:t>
      </w:r>
    </w:p>
    <w:p w14:paraId="0A37501D" w14:textId="77777777" w:rsidR="006D4325" w:rsidRDefault="006D4325">
      <w:pPr>
        <w:spacing w:after="360" w:line="276" w:lineRule="auto"/>
      </w:pPr>
    </w:p>
    <w:p w14:paraId="3101716D" w14:textId="77777777" w:rsidR="006D4325" w:rsidRDefault="00000000">
      <w:pPr>
        <w:spacing w:after="120" w:line="276" w:lineRule="auto"/>
      </w:pPr>
      <w:r>
        <w:t>Date:</w:t>
      </w:r>
    </w:p>
    <w:p w14:paraId="5DAB6C7B" w14:textId="77777777" w:rsidR="006D4325" w:rsidRDefault="006D4325">
      <w:pPr>
        <w:spacing w:after="360" w:line="276" w:lineRule="auto"/>
      </w:pPr>
    </w:p>
    <w:p w14:paraId="292B27DD" w14:textId="77777777" w:rsidR="006D4325" w:rsidRDefault="00000000">
      <w:pPr>
        <w:spacing w:after="120" w:line="276" w:lineRule="auto"/>
      </w:pPr>
      <w:r>
        <w:t>Instructor:</w:t>
      </w:r>
    </w:p>
    <w:p w14:paraId="02EB378F" w14:textId="77777777" w:rsidR="006D4325" w:rsidRDefault="006D4325">
      <w:pPr>
        <w:spacing w:after="360" w:line="276" w:lineRule="auto"/>
      </w:pPr>
    </w:p>
    <w:p w14:paraId="251D8C45" w14:textId="77777777" w:rsidR="006D4325" w:rsidRDefault="00000000">
      <w:pPr>
        <w:pStyle w:val="Heading1"/>
        <w:spacing w:after="240"/>
      </w:pPr>
      <w:r>
        <w:rPr>
          <w:rFonts w:ascii="Aptos Display" w:hAnsi="Aptos Display"/>
        </w:rPr>
        <w:t>Directions</w:t>
      </w:r>
    </w:p>
    <w:p w14:paraId="4AA52689" w14:textId="77777777" w:rsidR="006D4325" w:rsidRDefault="00000000">
      <w:pPr>
        <w:spacing w:after="240" w:line="276" w:lineRule="auto"/>
      </w:pPr>
      <w:r>
        <w:t>Use Microsoft Excel to complete this lab. Include supporting screenshots for each question to demonstrate your work and analysis. Screenshots should clearly show your Excel formulas, PivotTables, charts, and calculations.</w:t>
      </w:r>
    </w:p>
    <w:p w14:paraId="6E6E603F" w14:textId="77777777" w:rsidR="006D4325" w:rsidRDefault="00000000">
      <w:pPr>
        <w:pStyle w:val="Heading1"/>
        <w:spacing w:after="240"/>
      </w:pPr>
      <w:r>
        <w:rPr>
          <w:rFonts w:ascii="Aptos Display" w:hAnsi="Aptos Display"/>
        </w:rPr>
        <w:t>Practice Dataset</w:t>
      </w:r>
    </w:p>
    <w:p w14:paraId="02CD3D46" w14:textId="77777777" w:rsidR="006D4325" w:rsidRDefault="00000000">
      <w:pPr>
        <w:spacing w:after="240" w:line="276" w:lineRule="auto"/>
      </w:pPr>
      <w:r>
        <w:t>This practice dataset contains website performance data for Months 2, 7, and 11 across three marketing channels (Search Ads, Social Media, and Email) and three regions (Urban, Suburban, and Rural). For each combination of month, channel, and region, the dataset provides the number of website visitors, the conversion rate, and the average order value.</w:t>
      </w:r>
    </w:p>
    <w:tbl>
      <w:tblPr>
        <w:tblW w:w="0" w:type="auto"/>
        <w:tblLook w:val="04A0" w:firstRow="1" w:lastRow="0" w:firstColumn="1" w:lastColumn="0" w:noHBand="0" w:noVBand="1"/>
      </w:tblPr>
      <w:tblGrid>
        <w:gridCol w:w="1602"/>
        <w:gridCol w:w="1604"/>
        <w:gridCol w:w="1603"/>
        <w:gridCol w:w="1602"/>
        <w:gridCol w:w="1605"/>
        <w:gridCol w:w="1602"/>
      </w:tblGrid>
      <w:tr w:rsidR="006D4325" w14:paraId="7C0E18CC" w14:textId="77777777">
        <w:trPr>
          <w:tblHeader/>
        </w:trPr>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401F8812" w14:textId="77777777" w:rsidR="006D4325" w:rsidRDefault="00000000">
            <w:pPr>
              <w:spacing w:after="0"/>
              <w:jc w:val="center"/>
            </w:pPr>
            <w:r>
              <w:rPr>
                <w:b/>
                <w:color w:val="FFFFFF"/>
              </w:rPr>
              <w:t>Month</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30E3287B" w14:textId="77777777" w:rsidR="006D4325" w:rsidRDefault="00000000">
            <w:pPr>
              <w:spacing w:after="0"/>
              <w:jc w:val="center"/>
            </w:pPr>
            <w:r>
              <w:rPr>
                <w:b/>
                <w:color w:val="FFFFFF"/>
              </w:rPr>
              <w:t>Marketing Channel</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455C471F" w14:textId="77777777" w:rsidR="006D4325" w:rsidRDefault="00000000">
            <w:pPr>
              <w:spacing w:after="0"/>
              <w:jc w:val="center"/>
            </w:pPr>
            <w:r>
              <w:rPr>
                <w:b/>
                <w:color w:val="FFFFFF"/>
              </w:rPr>
              <w:t>Region</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548611F9" w14:textId="77777777" w:rsidR="006D4325" w:rsidRDefault="00000000">
            <w:pPr>
              <w:spacing w:after="0"/>
              <w:jc w:val="center"/>
            </w:pPr>
            <w:r>
              <w:rPr>
                <w:b/>
                <w:color w:val="FFFFFF"/>
              </w:rPr>
              <w:t>Website Visitors</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037E7AF9" w14:textId="77777777" w:rsidR="006D4325" w:rsidRDefault="00000000">
            <w:pPr>
              <w:spacing w:after="0"/>
              <w:jc w:val="center"/>
            </w:pPr>
            <w:r>
              <w:rPr>
                <w:b/>
                <w:color w:val="FFFFFF"/>
              </w:rPr>
              <w:t>Conversion Rate</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471B53F3" w14:textId="77777777" w:rsidR="006D4325" w:rsidRDefault="00000000">
            <w:pPr>
              <w:spacing w:after="0"/>
              <w:jc w:val="center"/>
            </w:pPr>
            <w:r>
              <w:rPr>
                <w:b/>
                <w:color w:val="FFFFFF"/>
              </w:rPr>
              <w:t>Average Order Value</w:t>
            </w:r>
          </w:p>
        </w:tc>
      </w:tr>
      <w:tr w:rsidR="006D4325" w14:paraId="54D43D91"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8F999B5" w14:textId="77777777" w:rsidR="006D4325" w:rsidRDefault="00000000">
            <w:pPr>
              <w:spacing w:after="0"/>
              <w:jc w:val="center"/>
            </w:pPr>
            <w:r>
              <w:t>2</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FBFE6DE"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E67404E"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FCFC359" w14:textId="77777777" w:rsidR="006D4325" w:rsidRDefault="00000000">
            <w:pPr>
              <w:spacing w:after="0"/>
              <w:jc w:val="right"/>
            </w:pPr>
            <w:r>
              <w:t>1650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9AAFB49" w14:textId="77777777" w:rsidR="006D4325" w:rsidRDefault="00000000">
            <w:pPr>
              <w:spacing w:after="0"/>
              <w:jc w:val="right"/>
            </w:pPr>
            <w:r>
              <w:t>0.048</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7F82D0C" w14:textId="77777777" w:rsidR="006D4325" w:rsidRDefault="00000000">
            <w:pPr>
              <w:spacing w:after="0"/>
              <w:jc w:val="right"/>
            </w:pPr>
            <w:r>
              <w:t>70</w:t>
            </w:r>
          </w:p>
        </w:tc>
      </w:tr>
      <w:tr w:rsidR="006D4325" w14:paraId="1A629F01"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144751B" w14:textId="77777777" w:rsidR="006D4325" w:rsidRDefault="00000000">
            <w:pPr>
              <w:spacing w:after="0"/>
              <w:jc w:val="center"/>
            </w:pPr>
            <w:r>
              <w:t>2</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BD8F468"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FFE55B7"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98B5E39" w14:textId="77777777" w:rsidR="006D4325" w:rsidRDefault="00000000">
            <w:pPr>
              <w:spacing w:after="0"/>
              <w:jc w:val="right"/>
            </w:pPr>
            <w:r>
              <w:t>2250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1E9B17B" w14:textId="77777777" w:rsidR="006D4325" w:rsidRDefault="00000000">
            <w:pPr>
              <w:spacing w:after="0"/>
              <w:jc w:val="right"/>
            </w:pPr>
            <w:r>
              <w:t>0.034</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CB76B51" w14:textId="77777777" w:rsidR="006D4325" w:rsidRDefault="00000000">
            <w:pPr>
              <w:spacing w:after="0"/>
              <w:jc w:val="right"/>
            </w:pPr>
            <w:r>
              <w:t>67</w:t>
            </w:r>
          </w:p>
        </w:tc>
      </w:tr>
      <w:tr w:rsidR="006D4325" w14:paraId="7E3D9925"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8E884CA" w14:textId="77777777" w:rsidR="006D4325" w:rsidRDefault="00000000">
            <w:pPr>
              <w:spacing w:after="0"/>
              <w:jc w:val="center"/>
            </w:pPr>
            <w:r>
              <w:t>2</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3CA40FF"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829C99C"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6B97FED" w14:textId="77777777" w:rsidR="006D4325" w:rsidRDefault="00000000">
            <w:pPr>
              <w:spacing w:after="0"/>
              <w:jc w:val="right"/>
            </w:pPr>
            <w:r>
              <w:t>980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2D9056C" w14:textId="77777777" w:rsidR="006D4325" w:rsidRDefault="00000000">
            <w:pPr>
              <w:spacing w:after="0"/>
              <w:jc w:val="right"/>
            </w:pPr>
            <w:r>
              <w:t>0.060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9D83C2D" w14:textId="77777777" w:rsidR="006D4325" w:rsidRDefault="00000000">
            <w:pPr>
              <w:spacing w:after="0"/>
              <w:jc w:val="right"/>
            </w:pPr>
            <w:r>
              <w:t>82</w:t>
            </w:r>
          </w:p>
        </w:tc>
      </w:tr>
      <w:tr w:rsidR="006D4325" w14:paraId="294C60BA"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842F596" w14:textId="77777777" w:rsidR="006D4325" w:rsidRDefault="00000000">
            <w:pPr>
              <w:spacing w:after="0"/>
              <w:jc w:val="center"/>
            </w:pPr>
            <w:r>
              <w:lastRenderedPageBreak/>
              <w:t>2</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8C9E7F7"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67A071A"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B4B4C64" w14:textId="77777777" w:rsidR="006D4325" w:rsidRDefault="00000000">
            <w:pPr>
              <w:spacing w:after="0"/>
              <w:jc w:val="right"/>
            </w:pPr>
            <w:r>
              <w:t>1420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EEF5F21" w14:textId="77777777" w:rsidR="006D4325" w:rsidRDefault="00000000">
            <w:pPr>
              <w:spacing w:after="0"/>
              <w:jc w:val="right"/>
            </w:pPr>
            <w:r>
              <w:t>0.050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69B972E" w14:textId="77777777" w:rsidR="006D4325" w:rsidRDefault="00000000">
            <w:pPr>
              <w:spacing w:after="0"/>
              <w:jc w:val="right"/>
            </w:pPr>
            <w:r>
              <w:t>73</w:t>
            </w:r>
          </w:p>
        </w:tc>
      </w:tr>
      <w:tr w:rsidR="006D4325" w14:paraId="5C8B3A42"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CC21B90" w14:textId="77777777" w:rsidR="006D4325" w:rsidRDefault="00000000">
            <w:pPr>
              <w:spacing w:after="0"/>
              <w:jc w:val="center"/>
            </w:pPr>
            <w:r>
              <w:t>2</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E8DAFF7"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1021620"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D3B9038" w14:textId="77777777" w:rsidR="006D4325" w:rsidRDefault="00000000">
            <w:pPr>
              <w:spacing w:after="0"/>
              <w:jc w:val="right"/>
            </w:pPr>
            <w:r>
              <w:t>1760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38B2893" w14:textId="77777777" w:rsidR="006D4325" w:rsidRDefault="00000000">
            <w:pPr>
              <w:spacing w:after="0"/>
              <w:jc w:val="right"/>
            </w:pPr>
            <w:r>
              <w:t>0.038</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D87285D" w14:textId="77777777" w:rsidR="006D4325" w:rsidRDefault="00000000">
            <w:pPr>
              <w:spacing w:after="0"/>
              <w:jc w:val="right"/>
            </w:pPr>
            <w:r>
              <w:t>69</w:t>
            </w:r>
          </w:p>
        </w:tc>
      </w:tr>
      <w:tr w:rsidR="006D4325" w14:paraId="32C1C574"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38328F9" w14:textId="77777777" w:rsidR="006D4325" w:rsidRDefault="00000000">
            <w:pPr>
              <w:spacing w:after="0"/>
              <w:jc w:val="center"/>
            </w:pPr>
            <w:r>
              <w:t>2</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B3096D1"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8AC61EB"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1014875" w14:textId="77777777" w:rsidR="006D4325" w:rsidRDefault="00000000">
            <w:pPr>
              <w:spacing w:after="0"/>
              <w:jc w:val="right"/>
            </w:pPr>
            <w:r>
              <w:t>860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56C9FC1" w14:textId="77777777" w:rsidR="006D4325" w:rsidRDefault="00000000">
            <w:pPr>
              <w:spacing w:after="0"/>
              <w:jc w:val="right"/>
            </w:pPr>
            <w:r>
              <w:t>0.063</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1B2963F" w14:textId="77777777" w:rsidR="006D4325" w:rsidRDefault="00000000">
            <w:pPr>
              <w:spacing w:after="0"/>
              <w:jc w:val="right"/>
            </w:pPr>
            <w:r>
              <w:t>84</w:t>
            </w:r>
          </w:p>
        </w:tc>
      </w:tr>
      <w:tr w:rsidR="006D4325" w14:paraId="2C7E40AA"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4B6C890" w14:textId="77777777" w:rsidR="006D4325" w:rsidRDefault="00000000">
            <w:pPr>
              <w:spacing w:after="0"/>
              <w:jc w:val="center"/>
            </w:pPr>
            <w:r>
              <w:t>2</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F2B2A5B"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AC5A4CD"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2618C8D" w14:textId="77777777" w:rsidR="006D4325" w:rsidRDefault="00000000">
            <w:pPr>
              <w:spacing w:after="0"/>
              <w:jc w:val="right"/>
            </w:pPr>
            <w:r>
              <w:t>1080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EB46AB4" w14:textId="77777777" w:rsidR="006D4325" w:rsidRDefault="00000000">
            <w:pPr>
              <w:spacing w:after="0"/>
              <w:jc w:val="right"/>
            </w:pPr>
            <w:r>
              <w:t>0.053</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8A771A2" w14:textId="77777777" w:rsidR="006D4325" w:rsidRDefault="00000000">
            <w:pPr>
              <w:spacing w:after="0"/>
              <w:jc w:val="right"/>
            </w:pPr>
            <w:r>
              <w:t>75</w:t>
            </w:r>
          </w:p>
        </w:tc>
      </w:tr>
      <w:tr w:rsidR="006D4325" w14:paraId="6515BA46"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8A8CB7E" w14:textId="77777777" w:rsidR="006D4325" w:rsidRDefault="00000000">
            <w:pPr>
              <w:spacing w:after="0"/>
              <w:jc w:val="center"/>
            </w:pPr>
            <w:r>
              <w:t>2</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D1DEB61"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7592EA7"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0BF6065" w14:textId="77777777" w:rsidR="006D4325" w:rsidRDefault="00000000">
            <w:pPr>
              <w:spacing w:after="0"/>
              <w:jc w:val="right"/>
            </w:pPr>
            <w:r>
              <w:t>1250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1056730" w14:textId="77777777" w:rsidR="006D4325" w:rsidRDefault="00000000">
            <w:pPr>
              <w:spacing w:after="0"/>
              <w:jc w:val="right"/>
            </w:pPr>
            <w:r>
              <w:t>0.041</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3D9E551" w14:textId="77777777" w:rsidR="006D4325" w:rsidRDefault="00000000">
            <w:pPr>
              <w:spacing w:after="0"/>
              <w:jc w:val="right"/>
            </w:pPr>
            <w:r>
              <w:t>72</w:t>
            </w:r>
          </w:p>
        </w:tc>
      </w:tr>
      <w:tr w:rsidR="006D4325" w14:paraId="1EDAA90B"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E643A39" w14:textId="77777777" w:rsidR="006D4325" w:rsidRDefault="00000000">
            <w:pPr>
              <w:spacing w:after="0"/>
              <w:jc w:val="center"/>
            </w:pPr>
            <w:r>
              <w:t>2</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6371779"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8FF7879"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FE47518" w14:textId="77777777" w:rsidR="006D4325" w:rsidRDefault="00000000">
            <w:pPr>
              <w:spacing w:after="0"/>
              <w:jc w:val="right"/>
            </w:pPr>
            <w:r>
              <w:t>670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906979D" w14:textId="77777777" w:rsidR="006D4325" w:rsidRDefault="00000000">
            <w:pPr>
              <w:spacing w:after="0"/>
              <w:jc w:val="right"/>
            </w:pPr>
            <w:r>
              <w:t>0.066</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894D1EF" w14:textId="77777777" w:rsidR="006D4325" w:rsidRDefault="00000000">
            <w:pPr>
              <w:spacing w:after="0"/>
              <w:jc w:val="right"/>
            </w:pPr>
            <w:r>
              <w:t>86</w:t>
            </w:r>
          </w:p>
        </w:tc>
      </w:tr>
      <w:tr w:rsidR="006D4325" w14:paraId="48505458"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5697EEC"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795E445"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10581DE"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B96E3E8" w14:textId="77777777" w:rsidR="006D4325" w:rsidRDefault="00000000">
            <w:pPr>
              <w:spacing w:after="0"/>
              <w:jc w:val="right"/>
            </w:pPr>
            <w:r>
              <w:t>2050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21C7528" w14:textId="77777777" w:rsidR="006D4325" w:rsidRDefault="00000000">
            <w:pPr>
              <w:spacing w:after="0"/>
              <w:jc w:val="right"/>
            </w:pPr>
            <w:r>
              <w:t>0.040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8B94B75" w14:textId="77777777" w:rsidR="006D4325" w:rsidRDefault="00000000">
            <w:pPr>
              <w:spacing w:after="0"/>
              <w:jc w:val="right"/>
            </w:pPr>
            <w:r>
              <w:t>72</w:t>
            </w:r>
          </w:p>
        </w:tc>
      </w:tr>
      <w:tr w:rsidR="006D4325" w14:paraId="5C12DD15"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09B8484"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025FC1C"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42B0F70"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5EC8363" w14:textId="77777777" w:rsidR="006D4325" w:rsidRDefault="00000000">
            <w:pPr>
              <w:spacing w:after="0"/>
              <w:jc w:val="right"/>
            </w:pPr>
            <w:r>
              <w:t>2550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A792BAD" w14:textId="77777777" w:rsidR="006D4325" w:rsidRDefault="00000000">
            <w:pPr>
              <w:spacing w:after="0"/>
              <w:jc w:val="right"/>
            </w:pPr>
            <w:r>
              <w:t>0.026</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24139B5" w14:textId="77777777" w:rsidR="006D4325" w:rsidRDefault="00000000">
            <w:pPr>
              <w:spacing w:after="0"/>
              <w:jc w:val="right"/>
            </w:pPr>
            <w:r>
              <w:t>68</w:t>
            </w:r>
          </w:p>
        </w:tc>
      </w:tr>
      <w:tr w:rsidR="006D4325" w14:paraId="002122F4"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F74D8FD"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2CF8195"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C071E89"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7C6AC3F" w14:textId="77777777" w:rsidR="006D4325" w:rsidRDefault="00000000">
            <w:pPr>
              <w:spacing w:after="0"/>
              <w:jc w:val="right"/>
            </w:pPr>
            <w:r>
              <w:t>1050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F908579" w14:textId="77777777" w:rsidR="006D4325" w:rsidRDefault="00000000">
            <w:pPr>
              <w:spacing w:after="0"/>
              <w:jc w:val="right"/>
            </w:pPr>
            <w:r>
              <w:t>0.056</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944BFB1" w14:textId="77777777" w:rsidR="006D4325" w:rsidRDefault="00000000">
            <w:pPr>
              <w:spacing w:after="0"/>
              <w:jc w:val="right"/>
            </w:pPr>
            <w:r>
              <w:t>81</w:t>
            </w:r>
          </w:p>
        </w:tc>
      </w:tr>
      <w:tr w:rsidR="006D4325" w14:paraId="192ECF19"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8AF3A15"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AF7BC07"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19830FA"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652E9CA" w14:textId="77777777" w:rsidR="006D4325" w:rsidRDefault="00000000">
            <w:pPr>
              <w:spacing w:after="0"/>
              <w:jc w:val="right"/>
            </w:pPr>
            <w:r>
              <w:t>1680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942B893" w14:textId="77777777" w:rsidR="006D4325" w:rsidRDefault="00000000">
            <w:pPr>
              <w:spacing w:after="0"/>
              <w:jc w:val="right"/>
            </w:pPr>
            <w:r>
              <w:t>0.046</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2947656" w14:textId="77777777" w:rsidR="006D4325" w:rsidRDefault="00000000">
            <w:pPr>
              <w:spacing w:after="0"/>
              <w:jc w:val="right"/>
            </w:pPr>
            <w:r>
              <w:t>74</w:t>
            </w:r>
          </w:p>
        </w:tc>
      </w:tr>
      <w:tr w:rsidR="006D4325" w14:paraId="4E6B7E70"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1F3359E"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68427C3"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CC22316"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FF820B5" w14:textId="77777777" w:rsidR="006D4325" w:rsidRDefault="00000000">
            <w:pPr>
              <w:spacing w:after="0"/>
              <w:jc w:val="right"/>
            </w:pPr>
            <w:r>
              <w:t>1980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C2F8225" w14:textId="77777777" w:rsidR="006D4325" w:rsidRDefault="00000000">
            <w:pPr>
              <w:spacing w:after="0"/>
              <w:jc w:val="right"/>
            </w:pPr>
            <w:r>
              <w:t>0.031</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43D8313" w14:textId="77777777" w:rsidR="006D4325" w:rsidRDefault="00000000">
            <w:pPr>
              <w:spacing w:after="0"/>
              <w:jc w:val="right"/>
            </w:pPr>
            <w:r>
              <w:t>70</w:t>
            </w:r>
          </w:p>
        </w:tc>
      </w:tr>
      <w:tr w:rsidR="006D4325" w14:paraId="5EF33A74"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F87031A"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2E975F9"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7F7A397"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1E46982" w14:textId="77777777" w:rsidR="006D4325" w:rsidRDefault="00000000">
            <w:pPr>
              <w:spacing w:after="0"/>
              <w:jc w:val="right"/>
            </w:pPr>
            <w:r>
              <w:t>900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C860F0D" w14:textId="77777777" w:rsidR="006D4325" w:rsidRDefault="00000000">
            <w:pPr>
              <w:spacing w:after="0"/>
              <w:jc w:val="right"/>
            </w:pPr>
            <w:r>
              <w:t>0.059</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02436C1" w14:textId="77777777" w:rsidR="006D4325" w:rsidRDefault="00000000">
            <w:pPr>
              <w:spacing w:after="0"/>
              <w:jc w:val="right"/>
            </w:pPr>
            <w:r>
              <w:t>83</w:t>
            </w:r>
          </w:p>
        </w:tc>
      </w:tr>
      <w:tr w:rsidR="006D4325" w14:paraId="3A0A5F06"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7E6CB27"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546B737"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8C1898A"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CAF1EB9" w14:textId="77777777" w:rsidR="006D4325" w:rsidRDefault="00000000">
            <w:pPr>
              <w:spacing w:after="0"/>
              <w:jc w:val="right"/>
            </w:pPr>
            <w:r>
              <w:t>1200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DF756B9" w14:textId="77777777" w:rsidR="006D4325" w:rsidRDefault="00000000">
            <w:pPr>
              <w:spacing w:after="0"/>
              <w:jc w:val="right"/>
            </w:pPr>
            <w:r>
              <w:t>0.051</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3DC3A13" w14:textId="77777777" w:rsidR="006D4325" w:rsidRDefault="00000000">
            <w:pPr>
              <w:spacing w:after="0"/>
              <w:jc w:val="right"/>
            </w:pPr>
            <w:r>
              <w:t>76</w:t>
            </w:r>
          </w:p>
        </w:tc>
      </w:tr>
      <w:tr w:rsidR="006D4325" w14:paraId="4A2EA9B9"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D246AF9"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645D39F"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B0F43B2"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523CDA8" w14:textId="77777777" w:rsidR="006D4325" w:rsidRDefault="00000000">
            <w:pPr>
              <w:spacing w:after="0"/>
              <w:jc w:val="right"/>
            </w:pPr>
            <w:r>
              <w:t>1400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10CF9E4" w14:textId="77777777" w:rsidR="006D4325" w:rsidRDefault="00000000">
            <w:pPr>
              <w:spacing w:after="0"/>
              <w:jc w:val="right"/>
            </w:pPr>
            <w:r>
              <w:t>0.036</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FEECC14" w14:textId="77777777" w:rsidR="006D4325" w:rsidRDefault="00000000">
            <w:pPr>
              <w:spacing w:after="0"/>
              <w:jc w:val="right"/>
            </w:pPr>
            <w:r>
              <w:t>73</w:t>
            </w:r>
          </w:p>
        </w:tc>
      </w:tr>
      <w:tr w:rsidR="006D4325" w14:paraId="08B2B513"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1A1E311" w14:textId="77777777" w:rsidR="006D4325" w:rsidRDefault="00000000">
            <w:pPr>
              <w:spacing w:after="0"/>
              <w:jc w:val="center"/>
            </w:pPr>
            <w:r>
              <w:t>7</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CB96C92"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B5E29A7"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64B8AE0" w14:textId="77777777" w:rsidR="006D4325" w:rsidRDefault="00000000">
            <w:pPr>
              <w:spacing w:after="0"/>
              <w:jc w:val="right"/>
            </w:pPr>
            <w:r>
              <w:t>720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962A7FC" w14:textId="77777777" w:rsidR="006D4325" w:rsidRDefault="00000000">
            <w:pPr>
              <w:spacing w:after="0"/>
              <w:jc w:val="right"/>
            </w:pPr>
            <w:r>
              <w:t>0.064</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D2650BD" w14:textId="77777777" w:rsidR="006D4325" w:rsidRDefault="00000000">
            <w:pPr>
              <w:spacing w:after="0"/>
              <w:jc w:val="right"/>
            </w:pPr>
            <w:r>
              <w:t>85</w:t>
            </w:r>
          </w:p>
        </w:tc>
      </w:tr>
      <w:tr w:rsidR="006D4325" w14:paraId="48EF2E5A"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737E36C" w14:textId="77777777" w:rsidR="006D4325" w:rsidRDefault="00000000">
            <w:pPr>
              <w:spacing w:after="0"/>
              <w:jc w:val="center"/>
            </w:pPr>
            <w:r>
              <w:t>11</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097E1B7"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C2A893C"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A7E34BE" w14:textId="77777777" w:rsidR="006D4325" w:rsidRDefault="00000000">
            <w:pPr>
              <w:spacing w:after="0"/>
              <w:jc w:val="right"/>
            </w:pPr>
            <w:r>
              <w:t>2450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29B6951" w14:textId="77777777" w:rsidR="006D4325" w:rsidRDefault="00000000">
            <w:pPr>
              <w:spacing w:after="0"/>
              <w:jc w:val="right"/>
            </w:pPr>
            <w:r>
              <w:t>0.033</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A4CBA15" w14:textId="77777777" w:rsidR="006D4325" w:rsidRDefault="00000000">
            <w:pPr>
              <w:spacing w:after="0"/>
              <w:jc w:val="right"/>
            </w:pPr>
            <w:r>
              <w:t>71</w:t>
            </w:r>
          </w:p>
        </w:tc>
      </w:tr>
      <w:tr w:rsidR="006D4325" w14:paraId="7323E018"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35DA4F4" w14:textId="77777777" w:rsidR="006D4325" w:rsidRDefault="00000000">
            <w:pPr>
              <w:spacing w:after="0"/>
              <w:jc w:val="center"/>
            </w:pPr>
            <w:r>
              <w:t>11</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96EB835"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129CF5C"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41DB7C6" w14:textId="77777777" w:rsidR="006D4325" w:rsidRDefault="00000000">
            <w:pPr>
              <w:spacing w:after="0"/>
              <w:jc w:val="right"/>
            </w:pPr>
            <w:r>
              <w:t>3100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A5FF878" w14:textId="77777777" w:rsidR="006D4325" w:rsidRDefault="00000000">
            <w:pPr>
              <w:spacing w:after="0"/>
              <w:jc w:val="right"/>
            </w:pPr>
            <w:r>
              <w:t>0.022</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3A19E73" w14:textId="77777777" w:rsidR="006D4325" w:rsidRDefault="00000000">
            <w:pPr>
              <w:spacing w:after="0"/>
              <w:jc w:val="right"/>
            </w:pPr>
            <w:r>
              <w:t>66</w:t>
            </w:r>
          </w:p>
        </w:tc>
      </w:tr>
      <w:tr w:rsidR="006D4325" w14:paraId="1EECAED8"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A622172" w14:textId="77777777" w:rsidR="006D4325" w:rsidRDefault="00000000">
            <w:pPr>
              <w:spacing w:after="0"/>
              <w:jc w:val="center"/>
            </w:pPr>
            <w:r>
              <w:t>11</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B9E698D"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45E7E36" w14:textId="77777777" w:rsidR="006D4325" w:rsidRDefault="00000000">
            <w:pPr>
              <w:spacing w:after="0"/>
            </w:pPr>
            <w:r>
              <w:t>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3C7791E" w14:textId="77777777" w:rsidR="006D4325" w:rsidRDefault="00000000">
            <w:pPr>
              <w:spacing w:after="0"/>
              <w:jc w:val="right"/>
            </w:pPr>
            <w:r>
              <w:t>1120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CC31B60" w14:textId="77777777" w:rsidR="006D4325" w:rsidRDefault="00000000">
            <w:pPr>
              <w:spacing w:after="0"/>
              <w:jc w:val="right"/>
            </w:pPr>
            <w:r>
              <w:t>0.053</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F8EA849" w14:textId="77777777" w:rsidR="006D4325" w:rsidRDefault="00000000">
            <w:pPr>
              <w:spacing w:after="0"/>
              <w:jc w:val="right"/>
            </w:pPr>
            <w:r>
              <w:t>80</w:t>
            </w:r>
          </w:p>
        </w:tc>
      </w:tr>
      <w:tr w:rsidR="006D4325" w14:paraId="26C8DFDA"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6335038" w14:textId="77777777" w:rsidR="006D4325" w:rsidRDefault="00000000">
            <w:pPr>
              <w:spacing w:after="0"/>
              <w:jc w:val="center"/>
            </w:pPr>
            <w:r>
              <w:t>11</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305ACA5"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44F3C88"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CA04907" w14:textId="77777777" w:rsidR="006D4325" w:rsidRDefault="00000000">
            <w:pPr>
              <w:spacing w:after="0"/>
              <w:jc w:val="right"/>
            </w:pPr>
            <w:r>
              <w:t>1900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BD00A26" w14:textId="77777777" w:rsidR="006D4325" w:rsidRDefault="00000000">
            <w:pPr>
              <w:spacing w:after="0"/>
              <w:jc w:val="right"/>
            </w:pPr>
            <w:r>
              <w:t>0.041</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396A73C" w14:textId="77777777" w:rsidR="006D4325" w:rsidRDefault="00000000">
            <w:pPr>
              <w:spacing w:after="0"/>
              <w:jc w:val="right"/>
            </w:pPr>
            <w:r>
              <w:t>74</w:t>
            </w:r>
          </w:p>
        </w:tc>
      </w:tr>
      <w:tr w:rsidR="006D4325" w14:paraId="7B0864CE"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34B4ECA" w14:textId="77777777" w:rsidR="006D4325" w:rsidRDefault="00000000">
            <w:pPr>
              <w:spacing w:after="0"/>
              <w:jc w:val="center"/>
            </w:pPr>
            <w:r>
              <w:t>11</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74CEE05"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E1BC106"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0A6B4D0" w14:textId="77777777" w:rsidR="006D4325" w:rsidRDefault="00000000">
            <w:pPr>
              <w:spacing w:after="0"/>
              <w:jc w:val="right"/>
            </w:pPr>
            <w:r>
              <w:t>2300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5E23583" w14:textId="77777777" w:rsidR="006D4325" w:rsidRDefault="00000000">
            <w:pPr>
              <w:spacing w:after="0"/>
              <w:jc w:val="right"/>
            </w:pPr>
            <w:r>
              <w:t>0.028</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D2FAF43" w14:textId="77777777" w:rsidR="006D4325" w:rsidRDefault="00000000">
            <w:pPr>
              <w:spacing w:after="0"/>
              <w:jc w:val="right"/>
            </w:pPr>
            <w:r>
              <w:t>68</w:t>
            </w:r>
          </w:p>
        </w:tc>
      </w:tr>
      <w:tr w:rsidR="006D4325" w14:paraId="265FD709"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D7208FC" w14:textId="77777777" w:rsidR="006D4325" w:rsidRDefault="00000000">
            <w:pPr>
              <w:spacing w:after="0"/>
              <w:jc w:val="center"/>
            </w:pPr>
            <w:r>
              <w:t>11</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C0C6D9A"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8670B39" w14:textId="77777777" w:rsidR="006D4325" w:rsidRDefault="00000000">
            <w:pPr>
              <w:spacing w:after="0"/>
            </w:pPr>
            <w:r>
              <w:t>Suburban</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DA7CF92" w14:textId="77777777" w:rsidR="006D4325" w:rsidRDefault="00000000">
            <w:pPr>
              <w:spacing w:after="0"/>
              <w:jc w:val="right"/>
            </w:pPr>
            <w:r>
              <w:t>960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213415A" w14:textId="77777777" w:rsidR="006D4325" w:rsidRDefault="00000000">
            <w:pPr>
              <w:spacing w:after="0"/>
              <w:jc w:val="right"/>
            </w:pPr>
            <w:r>
              <w:t>0.058</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85E2EDF" w14:textId="77777777" w:rsidR="006D4325" w:rsidRDefault="00000000">
            <w:pPr>
              <w:spacing w:after="0"/>
              <w:jc w:val="right"/>
            </w:pPr>
            <w:r>
              <w:t>82</w:t>
            </w:r>
          </w:p>
        </w:tc>
      </w:tr>
      <w:tr w:rsidR="006D4325" w14:paraId="42B6131D"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E88EA72" w14:textId="77777777" w:rsidR="006D4325" w:rsidRDefault="00000000">
            <w:pPr>
              <w:spacing w:after="0"/>
              <w:jc w:val="center"/>
            </w:pPr>
            <w:r>
              <w:lastRenderedPageBreak/>
              <w:t>11</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6ACD58A" w14:textId="77777777" w:rsidR="006D4325" w:rsidRDefault="00000000">
            <w:pPr>
              <w:spacing w:after="0"/>
            </w:pPr>
            <w:r>
              <w:t>Search Ads</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4CD45C5"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1602A4D" w14:textId="77777777" w:rsidR="006D4325" w:rsidRDefault="00000000">
            <w:pPr>
              <w:spacing w:after="0"/>
              <w:jc w:val="right"/>
            </w:pPr>
            <w:r>
              <w:t>1350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D4EC4AF" w14:textId="77777777" w:rsidR="006D4325" w:rsidRDefault="00000000">
            <w:pPr>
              <w:spacing w:after="0"/>
              <w:jc w:val="right"/>
            </w:pPr>
            <w:r>
              <w:t>0.047</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677BD23" w14:textId="77777777" w:rsidR="006D4325" w:rsidRDefault="00000000">
            <w:pPr>
              <w:spacing w:after="0"/>
              <w:jc w:val="right"/>
            </w:pPr>
            <w:r>
              <w:t>76</w:t>
            </w:r>
          </w:p>
        </w:tc>
      </w:tr>
      <w:tr w:rsidR="006D4325" w14:paraId="21D73430"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6360089" w14:textId="77777777" w:rsidR="006D4325" w:rsidRDefault="00000000">
            <w:pPr>
              <w:spacing w:after="0"/>
              <w:jc w:val="center"/>
            </w:pPr>
            <w:r>
              <w:t>11</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27BE235" w14:textId="77777777" w:rsidR="006D4325" w:rsidRDefault="00000000">
            <w:pPr>
              <w:spacing w:after="0"/>
            </w:pPr>
            <w:r>
              <w:t>Social Media</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D8ED5B1"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4690785" w14:textId="77777777" w:rsidR="006D4325" w:rsidRDefault="00000000">
            <w:pPr>
              <w:spacing w:after="0"/>
              <w:jc w:val="right"/>
            </w:pPr>
            <w:r>
              <w:t>1620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1C3C1E7" w14:textId="77777777" w:rsidR="006D4325" w:rsidRDefault="00000000">
            <w:pPr>
              <w:spacing w:after="0"/>
              <w:jc w:val="right"/>
            </w:pPr>
            <w:r>
              <w:t>0.035</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0E6178D" w14:textId="77777777" w:rsidR="006D4325" w:rsidRDefault="00000000">
            <w:pPr>
              <w:spacing w:after="0"/>
              <w:jc w:val="right"/>
            </w:pPr>
            <w:r>
              <w:t>72</w:t>
            </w:r>
          </w:p>
        </w:tc>
      </w:tr>
      <w:tr w:rsidR="006D4325" w14:paraId="29A6716D"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657D9643" w14:textId="77777777" w:rsidR="006D4325" w:rsidRDefault="00000000">
            <w:pPr>
              <w:spacing w:after="0"/>
              <w:jc w:val="center"/>
            </w:pPr>
            <w:r>
              <w:t>11</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F75E500" w14:textId="77777777" w:rsidR="006D4325" w:rsidRDefault="00000000">
            <w:pPr>
              <w:spacing w:after="0"/>
            </w:pPr>
            <w:r>
              <w:t>Email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0C8C775" w14:textId="77777777" w:rsidR="006D4325" w:rsidRDefault="00000000">
            <w:pPr>
              <w:spacing w:after="0"/>
            </w:pPr>
            <w:r>
              <w:t>Rural</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AFFCB7C" w14:textId="77777777" w:rsidR="006D4325" w:rsidRDefault="00000000">
            <w:pPr>
              <w:spacing w:after="0"/>
              <w:jc w:val="right"/>
            </w:pPr>
            <w:r>
              <w:t>800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EB79FE1" w14:textId="77777777" w:rsidR="006D4325" w:rsidRDefault="00000000">
            <w:pPr>
              <w:spacing w:after="0"/>
              <w:jc w:val="right"/>
            </w:pPr>
            <w:r>
              <w:t>0.062</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F5DF96A" w14:textId="77777777" w:rsidR="006D4325" w:rsidRDefault="00000000">
            <w:pPr>
              <w:spacing w:after="0"/>
              <w:jc w:val="right"/>
            </w:pPr>
            <w:r>
              <w:t>84</w:t>
            </w:r>
          </w:p>
        </w:tc>
      </w:tr>
    </w:tbl>
    <w:p w14:paraId="21A100A3" w14:textId="77777777" w:rsidR="006D4325" w:rsidRDefault="00000000">
      <w:pPr>
        <w:pStyle w:val="Heading1"/>
        <w:spacing w:after="240"/>
      </w:pPr>
      <w:r>
        <w:rPr>
          <w:rFonts w:ascii="Aptos Display" w:hAnsi="Aptos Display"/>
        </w:rPr>
        <w:t>Practice Questions</w:t>
      </w:r>
    </w:p>
    <w:p w14:paraId="51F82AEA" w14:textId="77777777" w:rsidR="006D4325" w:rsidRDefault="00000000">
      <w:pPr>
        <w:spacing w:line="276" w:lineRule="auto"/>
      </w:pPr>
      <w:r>
        <w:t>1. Add a Revenue column by multiplying Website Visitors × Conversion Rate × Average Order Value for every row.</w:t>
      </w:r>
    </w:p>
    <w:p w14:paraId="6A05A809" w14:textId="77777777" w:rsidR="006D4325" w:rsidRDefault="006D4325">
      <w:pPr>
        <w:spacing w:line="276" w:lineRule="auto"/>
      </w:pPr>
    </w:p>
    <w:p w14:paraId="5A39BBE3" w14:textId="77777777" w:rsidR="006D4325" w:rsidRDefault="006D4325">
      <w:pPr>
        <w:spacing w:line="276" w:lineRule="auto"/>
      </w:pPr>
    </w:p>
    <w:p w14:paraId="41C8F396" w14:textId="77777777" w:rsidR="006D4325" w:rsidRDefault="006D4325">
      <w:pPr>
        <w:spacing w:after="240" w:line="276" w:lineRule="auto"/>
      </w:pPr>
    </w:p>
    <w:p w14:paraId="47C63A34" w14:textId="77777777" w:rsidR="006D4325" w:rsidRDefault="00000000">
      <w:pPr>
        <w:spacing w:line="276" w:lineRule="auto"/>
      </w:pPr>
      <w:r>
        <w:t>2. Create a PivotTable summarizing total Website Visitors, total Revenue, and average Conversion Rate by Month.</w:t>
      </w:r>
    </w:p>
    <w:p w14:paraId="72A3D3EC" w14:textId="77777777" w:rsidR="006D4325" w:rsidRDefault="006D4325">
      <w:pPr>
        <w:spacing w:line="276" w:lineRule="auto"/>
      </w:pPr>
    </w:p>
    <w:p w14:paraId="0D0B940D" w14:textId="77777777" w:rsidR="006D4325" w:rsidRDefault="006D4325">
      <w:pPr>
        <w:spacing w:line="276" w:lineRule="auto"/>
      </w:pPr>
    </w:p>
    <w:p w14:paraId="0E27B00A" w14:textId="77777777" w:rsidR="006D4325" w:rsidRDefault="006D4325">
      <w:pPr>
        <w:spacing w:after="240" w:line="276" w:lineRule="auto"/>
      </w:pPr>
    </w:p>
    <w:p w14:paraId="014A178D" w14:textId="77777777" w:rsidR="006D4325" w:rsidRDefault="00000000">
      <w:pPr>
        <w:spacing w:line="276" w:lineRule="auto"/>
      </w:pPr>
      <w:r>
        <w:t>3. Identify one month where Website Visitors increased but Revenue did not increase.</w:t>
      </w:r>
    </w:p>
    <w:p w14:paraId="60061E4C" w14:textId="77777777" w:rsidR="006D4325" w:rsidRDefault="006D4325">
      <w:pPr>
        <w:spacing w:line="276" w:lineRule="auto"/>
      </w:pPr>
    </w:p>
    <w:p w14:paraId="44EAFD9C" w14:textId="77777777" w:rsidR="006D4325" w:rsidRDefault="006D4325">
      <w:pPr>
        <w:spacing w:line="276" w:lineRule="auto"/>
      </w:pPr>
    </w:p>
    <w:p w14:paraId="4B94D5A5" w14:textId="77777777" w:rsidR="006D4325" w:rsidRDefault="006D4325">
      <w:pPr>
        <w:spacing w:after="240" w:line="276" w:lineRule="auto"/>
      </w:pPr>
    </w:p>
    <w:p w14:paraId="2F624351" w14:textId="77777777" w:rsidR="006D4325" w:rsidRDefault="00000000">
      <w:pPr>
        <w:spacing w:line="276" w:lineRule="auto"/>
      </w:pPr>
      <w:r>
        <w:t>4. Copy the monthly summary into a normal worksheet range and create a line chart showing Revenue by Month.</w:t>
      </w:r>
    </w:p>
    <w:p w14:paraId="3DEEC669" w14:textId="77777777" w:rsidR="006D4325" w:rsidRDefault="006D4325">
      <w:pPr>
        <w:spacing w:line="276" w:lineRule="auto"/>
      </w:pPr>
    </w:p>
    <w:p w14:paraId="3656B9AB" w14:textId="77777777" w:rsidR="006D4325" w:rsidRDefault="006D4325">
      <w:pPr>
        <w:spacing w:line="276" w:lineRule="auto"/>
      </w:pPr>
    </w:p>
    <w:p w14:paraId="45FB0818" w14:textId="77777777" w:rsidR="006D4325" w:rsidRDefault="006D4325">
      <w:pPr>
        <w:spacing w:after="240" w:line="276" w:lineRule="auto"/>
      </w:pPr>
    </w:p>
    <w:p w14:paraId="141864C1" w14:textId="77777777" w:rsidR="006D4325" w:rsidRDefault="00000000">
      <w:pPr>
        <w:spacing w:line="276" w:lineRule="auto"/>
      </w:pPr>
      <w:r>
        <w:t>5. Create a second line chart showing Website Visitors by Month and compare the shapes of the two charts.</w:t>
      </w:r>
    </w:p>
    <w:p w14:paraId="049F31CB" w14:textId="77777777" w:rsidR="006D4325" w:rsidRDefault="006D4325">
      <w:pPr>
        <w:spacing w:line="276" w:lineRule="auto"/>
      </w:pPr>
    </w:p>
    <w:p w14:paraId="53128261" w14:textId="77777777" w:rsidR="006D4325" w:rsidRDefault="006D4325">
      <w:pPr>
        <w:spacing w:line="276" w:lineRule="auto"/>
      </w:pPr>
    </w:p>
    <w:p w14:paraId="62486C05" w14:textId="77777777" w:rsidR="006D4325" w:rsidRDefault="006D4325">
      <w:pPr>
        <w:spacing w:after="240" w:line="276" w:lineRule="auto"/>
      </w:pPr>
    </w:p>
    <w:p w14:paraId="68AEC77C" w14:textId="77777777" w:rsidR="006D4325" w:rsidRDefault="00000000">
      <w:pPr>
        <w:spacing w:line="276" w:lineRule="auto"/>
      </w:pPr>
      <w:r>
        <w:t>6. Calculate the correlation between Website Visitors and Revenue using the CORREL function.</w:t>
      </w:r>
    </w:p>
    <w:p w14:paraId="4101652C" w14:textId="77777777" w:rsidR="006D4325" w:rsidRDefault="006D4325">
      <w:pPr>
        <w:spacing w:line="276" w:lineRule="auto"/>
      </w:pPr>
    </w:p>
    <w:p w14:paraId="4B99056E" w14:textId="77777777" w:rsidR="006D4325" w:rsidRDefault="006D4325">
      <w:pPr>
        <w:spacing w:line="276" w:lineRule="auto"/>
      </w:pPr>
    </w:p>
    <w:p w14:paraId="1299C43A" w14:textId="77777777" w:rsidR="006D4325" w:rsidRDefault="006D4325">
      <w:pPr>
        <w:spacing w:after="240" w:line="276" w:lineRule="auto"/>
      </w:pPr>
    </w:p>
    <w:p w14:paraId="7C44271D" w14:textId="77777777" w:rsidR="006D4325" w:rsidRDefault="00000000">
      <w:pPr>
        <w:spacing w:line="276" w:lineRule="auto"/>
      </w:pPr>
      <w:r>
        <w:t>7. Calculate the correlation between Conversion Rate and Revenue using the CORREL function.</w:t>
      </w:r>
    </w:p>
    <w:p w14:paraId="4DDBEF00" w14:textId="77777777" w:rsidR="006D4325" w:rsidRDefault="006D4325">
      <w:pPr>
        <w:spacing w:line="276" w:lineRule="auto"/>
      </w:pPr>
    </w:p>
    <w:p w14:paraId="3461D779" w14:textId="77777777" w:rsidR="006D4325" w:rsidRDefault="006D4325">
      <w:pPr>
        <w:spacing w:line="276" w:lineRule="auto"/>
      </w:pPr>
    </w:p>
    <w:p w14:paraId="3CF2D8B6" w14:textId="77777777" w:rsidR="006D4325" w:rsidRDefault="006D4325">
      <w:pPr>
        <w:spacing w:after="240" w:line="276" w:lineRule="auto"/>
      </w:pPr>
    </w:p>
    <w:p w14:paraId="4228B80F" w14:textId="77777777" w:rsidR="006D4325" w:rsidRDefault="00000000">
      <w:pPr>
        <w:spacing w:line="276" w:lineRule="auto"/>
      </w:pPr>
      <w:r>
        <w:t>8. Create a PivotTable by Marketing Channel showing total Revenue and average Conversion Rate for each channel.</w:t>
      </w:r>
    </w:p>
    <w:p w14:paraId="0FB78278" w14:textId="77777777" w:rsidR="006D4325" w:rsidRDefault="006D4325">
      <w:pPr>
        <w:spacing w:line="276" w:lineRule="auto"/>
      </w:pPr>
    </w:p>
    <w:p w14:paraId="1FC39945" w14:textId="77777777" w:rsidR="006D4325" w:rsidRDefault="006D4325">
      <w:pPr>
        <w:spacing w:line="276" w:lineRule="auto"/>
      </w:pPr>
    </w:p>
    <w:p w14:paraId="0562CB0E" w14:textId="77777777" w:rsidR="006D4325" w:rsidRDefault="006D4325">
      <w:pPr>
        <w:spacing w:after="240" w:line="276" w:lineRule="auto"/>
      </w:pPr>
    </w:p>
    <w:p w14:paraId="104F3514" w14:textId="77777777" w:rsidR="006D4325" w:rsidRDefault="00000000">
      <w:pPr>
        <w:spacing w:line="276" w:lineRule="auto"/>
      </w:pPr>
      <w:r>
        <w:t>9. Create a PivotTable by Region showing total Revenue and average Conversion Rate for each region.</w:t>
      </w:r>
    </w:p>
    <w:p w14:paraId="34CE0A41" w14:textId="77777777" w:rsidR="006D4325" w:rsidRDefault="006D4325">
      <w:pPr>
        <w:spacing w:line="276" w:lineRule="auto"/>
      </w:pPr>
    </w:p>
    <w:p w14:paraId="62EBF3C5" w14:textId="77777777" w:rsidR="006D4325" w:rsidRDefault="006D4325">
      <w:pPr>
        <w:spacing w:line="276" w:lineRule="auto"/>
      </w:pPr>
    </w:p>
    <w:p w14:paraId="6D98A12B" w14:textId="77777777" w:rsidR="006D4325" w:rsidRDefault="006D4325">
      <w:pPr>
        <w:spacing w:after="240" w:line="276" w:lineRule="auto"/>
      </w:pPr>
    </w:p>
    <w:p w14:paraId="6E14B757" w14:textId="77777777" w:rsidR="006D4325" w:rsidRDefault="00000000">
      <w:pPr>
        <w:spacing w:line="276" w:lineRule="auto"/>
      </w:pPr>
      <w:r>
        <w:t>10. Write a short conclusion explaining which channel or region appears to be contributing most to performance changes and why.</w:t>
      </w:r>
    </w:p>
    <w:p w14:paraId="2946DB82" w14:textId="77777777" w:rsidR="006D4325" w:rsidRDefault="006D4325">
      <w:pPr>
        <w:spacing w:line="276" w:lineRule="auto"/>
      </w:pPr>
    </w:p>
    <w:p w14:paraId="5997CC1D" w14:textId="77777777" w:rsidR="006D4325" w:rsidRDefault="006D4325">
      <w:pPr>
        <w:spacing w:line="276" w:lineRule="auto"/>
      </w:pPr>
    </w:p>
    <w:p w14:paraId="110FFD37" w14:textId="77777777" w:rsidR="006D4325" w:rsidRDefault="006D4325">
      <w:pPr>
        <w:spacing w:line="276" w:lineRule="auto"/>
      </w:pPr>
    </w:p>
    <w:p w14:paraId="087330A1" w14:textId="3D85D88A" w:rsidR="006D4325" w:rsidRDefault="006D4325" w:rsidP="118F120E">
      <w:pPr>
        <w:spacing w:after="120" w:line="312" w:lineRule="auto"/>
        <w:rPr>
          <w:color w:val="333333"/>
          <w:u w:val="single"/>
        </w:rPr>
      </w:pPr>
    </w:p>
    <w:sectPr w:rsidR="006D4325" w:rsidSect="00034616">
      <w:headerReference w:type="default" r:id="rId8"/>
      <w:footerReference w:type="default" r:id="rId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41AC8" w14:textId="77777777" w:rsidR="00C7424C" w:rsidRDefault="00C7424C">
      <w:pPr>
        <w:spacing w:after="0"/>
      </w:pPr>
      <w:r>
        <w:separator/>
      </w:r>
    </w:p>
  </w:endnote>
  <w:endnote w:type="continuationSeparator" w:id="0">
    <w:p w14:paraId="45464969" w14:textId="77777777" w:rsidR="00C7424C" w:rsidRDefault="00C74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Calibri"/>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6EC9" w14:textId="77777777" w:rsidR="006D4325" w:rsidRDefault="00000000">
    <w:pPr>
      <w:pStyle w:val="Footer"/>
      <w:jc w:val="center"/>
    </w:pPr>
    <w:r>
      <w:rPr>
        <w:sz w:val="18"/>
      </w:rPr>
      <w:t xml:space="preserve">Page </w:t>
    </w:r>
    <w:r>
      <w:rPr>
        <w:sz w:val="18"/>
      </w:rPr>
      <w:fldChar w:fldCharType="begin"/>
    </w:r>
    <w:r>
      <w:rPr>
        <w:sz w:val="18"/>
      </w:rPr>
      <w:instrText>PAGE</w:instrText>
    </w:r>
    <w:r>
      <w:rPr>
        <w:sz w:val="18"/>
      </w:rP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312CA" w14:textId="77777777" w:rsidR="00C7424C" w:rsidRDefault="00C7424C">
      <w:pPr>
        <w:spacing w:after="0"/>
      </w:pPr>
      <w:r>
        <w:separator/>
      </w:r>
    </w:p>
  </w:footnote>
  <w:footnote w:type="continuationSeparator" w:id="0">
    <w:p w14:paraId="17FB62F3" w14:textId="77777777" w:rsidR="00C7424C" w:rsidRDefault="00C742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B267" w14:textId="77777777" w:rsidR="006D4325" w:rsidRDefault="00000000">
    <w:pPr>
      <w:pStyle w:val="Header"/>
      <w:jc w:val="right"/>
    </w:pPr>
    <w:r>
      <w:rPr>
        <w:sz w:val="18"/>
      </w:rPr>
      <w:t>Lab 3-1: Diagnostic Analytics Basics - Practice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58127674">
    <w:abstractNumId w:val="8"/>
  </w:num>
  <w:num w:numId="2" w16cid:durableId="349719095">
    <w:abstractNumId w:val="6"/>
  </w:num>
  <w:num w:numId="3" w16cid:durableId="2095588066">
    <w:abstractNumId w:val="5"/>
  </w:num>
  <w:num w:numId="4" w16cid:durableId="1613046809">
    <w:abstractNumId w:val="4"/>
  </w:num>
  <w:num w:numId="5" w16cid:durableId="53088692">
    <w:abstractNumId w:val="7"/>
  </w:num>
  <w:num w:numId="6" w16cid:durableId="215361383">
    <w:abstractNumId w:val="3"/>
  </w:num>
  <w:num w:numId="7" w16cid:durableId="1577589018">
    <w:abstractNumId w:val="2"/>
  </w:num>
  <w:num w:numId="8" w16cid:durableId="388303243">
    <w:abstractNumId w:val="1"/>
  </w:num>
  <w:num w:numId="9" w16cid:durableId="2022931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D4325"/>
    <w:rsid w:val="00791F33"/>
    <w:rsid w:val="008327F7"/>
    <w:rsid w:val="00AA1D8D"/>
    <w:rsid w:val="00B47730"/>
    <w:rsid w:val="00C7424C"/>
    <w:rsid w:val="00CB0664"/>
    <w:rsid w:val="00FC693F"/>
    <w:rsid w:val="118F120E"/>
    <w:rsid w:val="74F6D6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1E33AB20-62A9-44A1-A078-B02577CB5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line="240" w:lineRule="auto"/>
    </w:pPr>
    <w:rPr>
      <w:rFonts w:ascii="Aptos" w:eastAsia="Aptos" w:hAnsi="Aptos" w:cs="Aptos"/>
      <w:color w:val="000000"/>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Cs/>
      <w:i/>
      <w:iCs/>
      <w:color w:val="2F5496"/>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b/>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419</Words>
  <Characters>2393</Characters>
  <Application>Microsoft Office Word</Application>
  <DocSecurity>0</DocSecurity>
  <Lines>19</Lines>
  <Paragraphs>5</Paragraphs>
  <ScaleCrop>false</ScaleCrop>
  <Manager/>
  <Company/>
  <LinksUpToDate>false</LinksUpToDate>
  <CharactersWithSpaces>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2</cp:revision>
  <dcterms:created xsi:type="dcterms:W3CDTF">2026-06-07T01:37:00Z</dcterms:created>
  <dcterms:modified xsi:type="dcterms:W3CDTF">2026-06-07T01:37:00Z</dcterms:modified>
  <cp:category/>
</cp:coreProperties>
</file>